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966525072" name="019f5f4c-8738-7142-aa93-d1dfc42ffea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16097137" name="019f5f4c-8738-7142-aa93-d1dfc42ffea8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Dusche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69180960" name="019f5f4d-8ba8-7202-b66d-3c8454ab3bd1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65745460" name="019f5f4d-8ba8-7202-b66d-3c8454ab3bd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Wohnzimmer / 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313140984" name="019f5f4b-d366-7278-81ce-e68b7e3b189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0307561" name="019f5f4b-d366-7278-81ce-e68b7e3b189e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Cusion Vinyl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49944303" name="019f5f49-c07a-75df-946e-eb556bad9e3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7817045" name="019f5f49-c07a-75df-946e-eb556bad9e37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Wilerstrasse 80A, Wattwil</w:t>
          </w:r>
        </w:p>
        <w:p>
          <w:pPr>
            <w:spacing w:before="0" w:after="0"/>
          </w:pPr>
          <w:r>
            <w:t>1068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